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Badezimmer/ WC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79321563" name="019fd16c-a7db-7ef6-a7fd-85bf9f64254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94044318" name="019fd16c-a7db-7ef6-a7fd-85bf9f642546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Balkon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352726469" name="019fd17a-32b8-780d-8f85-4ed7505bd53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28193620" name="019fd17a-32b8-780d-8f85-4ed7505bd532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WC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302236061" name="019fd138-ecd0-7772-bfb6-8006ce2f5f4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49058444" name="019fd138-ecd0-7772-bfb6-8006ce2f5f42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Badezimmer/ WC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722026002" name="019fd16d-88ee-7877-b29e-f26b85ff0b2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45550387" name="019fd16d-88ee-7877-b29e-f26b85ff0b22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Treppenhaus/ Gang</w:t>
            </w:r>
          </w:p>
          <w:p>
            <w:pPr>
              <w:spacing w:before="0" w:after="0" w:line="240" w:lineRule="auto"/>
            </w:pPr>
            <w:r>
              <w:t>UG-OG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028954511" name="019fd129-bcbd-7b7e-b0e8-7ea025329a2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84378183" name="019fd129-bcbd-7b7e-b0e8-7ea025329a20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918988486" name="019fd143-9402-7213-ad82-899d70d1a0c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27846861" name="019fd143-9402-7213-ad82-899d70d1a0c2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Wohnzimmer/ Esszimmer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424954557" name="019fd14a-1b36-7af5-90cc-29828961fe7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91259983" name="019fd14a-1b36-7af5-90cc-29828961fe76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Schlafzimmer links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825490524" name="019fd16f-070a-7db4-a5e0-dbb376e39b2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89404327" name="019fd16f-070a-7db4-a5e0-dbb376e39b22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Schlafzimmer gerade aus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419684143" name="019fd170-a74d-7814-8108-36c3188681b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60862686" name="019fd170-a74d-7814-8108-36c3188681b7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Fassade </w:t>
            </w:r>
          </w:p>
          <w:p>
            <w:pPr>
              <w:spacing w:before="0" w:after="0" w:line="240" w:lineRule="auto"/>
            </w:pPr>
            <w:r>
              <w:t>EG-DG 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2125588881" name="019fd17c-4baf-741a-876e-89d260d47df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42264345" name="019fd17c-4baf-741a-876e-89d260d47dfe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Treppenhaus/ Gang</w:t>
            </w:r>
          </w:p>
          <w:p>
            <w:pPr>
              <w:spacing w:before="0" w:after="0" w:line="240" w:lineRule="auto"/>
            </w:pPr>
            <w:r>
              <w:t>UG-OG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22437159" name="019fd12b-1b47-7dfe-91d5-1d17c44b09f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27732641" name="019fd12b-1b47-7dfe-91d5-1d17c44b09f6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WC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818579767" name="019fd139-b066-7b83-a187-5e4be72ad32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58055757" name="019fd139-b066-7b83-a187-5e4be72ad324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969145847" name="019fd144-4fc2-759e-aa9f-a966fb35e63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27052164" name="019fd144-4fc2-759e-aa9f-a966fb35e630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Wohnzimmer/ Esszimmer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98911384" name="019fd14b-05bc-75a0-b6e7-fc08f5bafbd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1405415" name="019fd14b-05bc-75a0-b6e7-fc08f5bafbde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Badezimmer/ WC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805404540" name="019fd16e-2ce1-7347-b05e-80e22c9b4c1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38932390" name="019fd16e-2ce1-7347-b05e-80e22c9b4c13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5441"/>
                  <wp:effectExtent l="0" t="0" r="0" b="0"/>
                  <wp:docPr id="509326469" name="019fd109-41ff-7f6f-9f4e-65a0acc2b47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79297471" name="019fd109-41ff-7f6f-9f4e-65a0acc2b477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544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Keller/ Waschküche/ Heizraum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spezielle Anstrich-, Beschichtungsstoffe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992813882" name="019fd115-de5c-79f1-9c2d-a55cf1fbdcc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83363180" name="019fd115-de5c-79f1-9c2d-a55cf1fbdccc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PCB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Werkstatt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Rohrummantellung </w:t>
            </w:r>
          </w:p>
        </w:tc>
        <w:tc>
          <w:p>
            <w:pPr>
              <w:spacing w:before="0" w:after="0" w:line="240" w:lineRule="auto"/>
            </w:pPr>
            <w:r>
              <w:t>Rohrummantellung </w:t>
            </w:r>
          </w:p>
        </w:tc>
        <w:tc>
          <w:p>
            <w:pPr>
              <w:spacing w:before="0" w:after="0" w:line="240" w:lineRule="auto"/>
            </w:pPr>
            <w:r>
              <w:t>technisches Textil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252506362" name="019fd11d-5e83-7fa2-89b6-7f7139e7fe8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76504649" name="019fd11d-5e83-7fa2-89b6-7f7139e7fe80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Gang/ WC/ Küche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130065942" name="019fd13e-61f0-7464-a8fe-04ce7b261a4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52026801" name="019fd13e-61f0-7464-a8fe-04ce7b261a43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>Nach 1990 erstellt!</w:t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Büro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Cushion Vinyl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687072111" name="019fd16b-015c-7dc9-9eb9-37b33581e8d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14757910" name="019fd16b-015c-7dc9-9eb9-37b33581e8d4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>Zweilagig!</w:t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VM-14</w:t>
            </w:r>
          </w:p>
        </w:tc>
        <w:tc>
          <w:p>
            <w:pPr>
              <w:spacing w:before="0" w:after="0" w:line="240" w:lineRule="auto"/>
            </w:pPr>
            <w:r>
              <w:t>Treppenhaus/ alle Zimmer </w:t>
            </w:r>
          </w:p>
          <w:p>
            <w:pPr>
              <w:spacing w:before="0" w:after="0" w:line="240" w:lineRule="auto"/>
            </w:pPr>
            <w:r>
              <w:t>EG-OG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 Boden </w:t>
            </w:r>
          </w:p>
        </w:tc>
        <w:tc>
          <w:p>
            <w:pPr>
              <w:spacing w:before="0" w:after="0" w:line="240" w:lineRule="auto"/>
            </w:pPr>
            <w:r>
              <w:t>Klebstoffe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825597866" name="019fd176-9c12-7cfe-9748-30776ecd289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40911131" name="019fd176-9c12-7cfe-9748-30776ecd2895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25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Hofackerstrasse 10, Adliswil</w:t>
          </w:r>
        </w:p>
        <w:p>
          <w:pPr>
            <w:spacing w:before="0" w:after="0"/>
          </w:pPr>
          <w:r>
            <w:t>DN 1117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footer.xml" Type="http://schemas.openxmlformats.org/officeDocument/2006/relationships/footer" Id="rId25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